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600"/>
        <w:jc w:val="center"/>
      </w:pPr>
      <w:r>
        <w:rPr>
          <w:rFonts w:ascii="Noto Sans CJK JP" w:hAnsi="Noto Sans CJK JP" w:eastAsia="Noto Sans CJK JP"/>
          <w:b/>
          <w:color w:val="17365D"/>
          <w:sz w:val="50"/>
        </w:rPr>
        <w:t>購買・調達職の</w:t>
        <w:br/>
        <w:t>職務経歴書テンプレート</w:t>
      </w:r>
    </w:p>
    <w:p>
      <w:pPr>
        <w:spacing w:before="200"/>
        <w:jc w:val="center"/>
      </w:pPr>
      <w:r>
        <w:rPr>
          <w:b/>
          <w:color w:val="2F75B5"/>
          <w:sz w:val="24"/>
        </w:rPr>
        <w:t>経験者・未経験者・自己PR／実績整理の3点セット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2F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17365D"/>
                <w:sz w:val="18"/>
              </w:rPr>
              <w:t>このファイルは、青い見出しを残し、［　］内をご自身の経験に置き換えて使います。灰色の説明文と不要な例文は、提出前に削除してください。</w:t>
            </w:r>
          </w:p>
        </w:tc>
      </w:tr>
    </w:tbl>
    <w:p>
      <w:pPr>
        <w:pStyle w:val="Heading2"/>
      </w:pPr>
      <w:r>
        <w:t>収録内容</w:t>
      </w:r>
    </w:p>
    <w:p>
      <w:pPr>
        <w:pStyle w:val="ListBullet"/>
        <w:spacing w:after="40"/>
        <w:ind w:left="259" w:hanging="173"/>
      </w:pPr>
      <w:r>
        <w:t>購買・調達経験者向けテンプレート</w:t>
      </w:r>
    </w:p>
    <w:p>
      <w:pPr>
        <w:pStyle w:val="ListBullet"/>
        <w:spacing w:after="40"/>
        <w:ind w:left="259" w:hanging="173"/>
      </w:pPr>
      <w:r>
        <w:t>未経験から購買・調達へ転職する人向けテンプレート</w:t>
      </w:r>
    </w:p>
    <w:p>
      <w:pPr>
        <w:pStyle w:val="ListBullet"/>
        <w:spacing w:after="40"/>
        <w:ind w:left="259" w:hanging="173"/>
      </w:pPr>
      <w:r>
        <w:t>成果・自己PRを作るための整理シートと例文</w:t>
      </w:r>
    </w:p>
    <w:p>
      <w:pPr>
        <w:pStyle w:val="ListBullet"/>
        <w:spacing w:after="40"/>
        <w:ind w:left="259" w:hanging="173"/>
      </w:pPr>
      <w:r>
        <w:t>機密情報を守りながら実績を伝えるチェックリスト</w:t>
      </w:r>
    </w:p>
    <w:p>
      <w:pPr>
        <w:spacing w:before="900"/>
        <w:jc w:val="center"/>
      </w:pPr>
      <w:r>
        <w:rPr>
          <w:color w:val="666666"/>
          <w:sz w:val="20"/>
        </w:rPr>
        <w:t>無料配布版  ｜  購買転職ノート</w:t>
      </w:r>
    </w:p>
    <w:p>
      <w:r>
        <w:br w:type="page"/>
      </w:r>
    </w:p>
    <w:p>
      <w:pPr>
        <w:pStyle w:val="Heading1"/>
      </w:pPr>
      <w:r>
        <w:t>最初に：採用側が見たい4点</w:t>
      </w:r>
    </w:p>
    <w:p>
      <w:pPr>
        <w:pStyle w:val="ListBullet"/>
        <w:spacing w:after="40"/>
        <w:ind w:left="259" w:hanging="173"/>
      </w:pPr>
      <w:r>
        <w:t>何を買ってきたか：原材料、部品、設備、外注、間接材など</w:t>
      </w:r>
    </w:p>
    <w:p>
      <w:pPr>
        <w:pStyle w:val="ListBullet"/>
        <w:spacing w:after="40"/>
        <w:ind w:left="259" w:hanging="173"/>
      </w:pPr>
      <w:r>
        <w:t>どの範囲を担当したか：探索、見積、査定、交渉、契約、納期・品質対応など</w:t>
      </w:r>
    </w:p>
    <w:p>
      <w:pPr>
        <w:pStyle w:val="ListBullet"/>
        <w:spacing w:after="40"/>
        <w:ind w:left="259" w:hanging="173"/>
      </w:pPr>
      <w:r>
        <w:t>どう考えて動いたか：課題、判断基準、社内外の巻き込み方</w:t>
      </w:r>
    </w:p>
    <w:p>
      <w:pPr>
        <w:pStyle w:val="ListBullet"/>
        <w:spacing w:after="40"/>
        <w:ind w:left="259" w:hanging="173"/>
      </w:pPr>
      <w:r>
        <w:t>何が変わったか：コスト、納期、品質、供給安定、業務効率など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2F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17365D"/>
                <w:sz w:val="18"/>
              </w:rPr>
              <w:t>金額だけで評価される職種ではありません。コスト低減に加え、安定供給・品質・法令順守・社内合意まで含めて表現すると、購買・調達の仕事の厚みが伝わります。</w:t>
            </w:r>
          </w:p>
        </w:tc>
      </w:tr>
    </w:tbl>
    <w:p>
      <w:pPr>
        <w:pStyle w:val="Heading2"/>
      </w:pPr>
      <w:r>
        <w:t>機密情報の書き方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避ける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実在の取引先名、製品固有名、契約単価、未公開案件、個人名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置き換える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国内部品メーカー／年間数億円規模／約3割／複数拠点／主要サプライヤー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数字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厳密値ではなく、比率・レンジ・規模感で示す。守秘義務を優先する</w:t>
            </w:r>
          </w:p>
        </w:tc>
      </w:tr>
    </w:tbl>
    <w:p>
      <w:pPr>
        <w:spacing w:after="0"/>
      </w:pPr>
    </w:p>
    <w:p>
      <w:pPr>
        <w:pStyle w:val="Heading2"/>
      </w:pPr>
      <w:r>
        <w:t>使い方（10分）</w:t>
      </w:r>
    </w:p>
    <w:p>
      <w:pPr>
        <w:pStyle w:val="ListBullet"/>
        <w:spacing w:after="40"/>
        <w:ind w:left="259" w:hanging="173"/>
      </w:pPr>
      <w:r>
        <w:t>該当するテンプレートを複製する</w:t>
      </w:r>
    </w:p>
    <w:p>
      <w:pPr>
        <w:pStyle w:val="ListBullet"/>
        <w:spacing w:after="40"/>
        <w:ind w:left="259" w:hanging="173"/>
      </w:pPr>
      <w:r>
        <w:t>［　］を自分の経験に置き換える</w:t>
      </w:r>
    </w:p>
    <w:p>
      <w:pPr>
        <w:pStyle w:val="ListBullet"/>
        <w:spacing w:after="40"/>
        <w:ind w:left="259" w:hanging="173"/>
      </w:pPr>
      <w:r>
        <w:t>実績は「課題→行動→結果」の順に整える</w:t>
      </w:r>
    </w:p>
    <w:p>
      <w:pPr>
        <w:pStyle w:val="ListBullet"/>
        <w:spacing w:after="40"/>
        <w:ind w:left="259" w:hanging="173"/>
      </w:pPr>
      <w:r>
        <w:t>説明文・不要な例文・空欄を削除し、PDF化して提出する</w:t>
      </w:r>
    </w:p>
    <w:p>
      <w:r>
        <w:br w:type="page"/>
      </w:r>
    </w:p>
    <w:p>
      <w:pPr>
        <w:pStyle w:val="Heading1"/>
      </w:pPr>
      <w:r>
        <w:t>1. 購買・調達経験者向け</w:t>
      </w:r>
    </w:p>
    <w:p>
      <w:pPr>
        <w:jc w:val="center"/>
      </w:pPr>
      <w:r>
        <w:rPr>
          <w:b/>
          <w:color w:val="17365D"/>
          <w:sz w:val="36"/>
        </w:rPr>
        <w:t>職務経歴書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提出日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［20XX年XX月XX日］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氏名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［氏名］</w:t>
            </w:r>
          </w:p>
        </w:tc>
      </w:tr>
    </w:tbl>
    <w:p>
      <w:pPr>
        <w:spacing w:after="0"/>
      </w:pPr>
    </w:p>
    <w:p>
      <w:pPr>
        <w:pStyle w:val="Heading2"/>
      </w:pPr>
      <w:r>
        <w:t>職務要約</w:t>
      </w:r>
    </w:p>
    <w:p>
      <w:pPr>
        <w:pStyle w:val="Guide"/>
      </w:pPr>
      <w:r>
        <w:t>［業界］にて［年数］年間、［原材料／部品／設備／間接材等］の購買・調達を担当。年間［規模］の購買に対し、サプライヤー探索、見積査定、価格・契約交渉、社内承認、納期・品質対応まで一貫して経験しました。［代表的な成果］を実現し、コストと安定供給の両立に取り組んできました。</w:t>
      </w:r>
    </w:p>
    <w:p>
      <w:pPr>
        <w:pStyle w:val="Heading2"/>
      </w:pPr>
      <w:r>
        <w:t>活かせる経験・スキル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担当領域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［直接材／間接材／設備／外注／物流など］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購買規模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［年間○千万円〜○億円規模］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担当工程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［探索／RFQ／査定／交渉／選定／契約／納期・品質管理］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社内連携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［技術／製造／品質／法務／財務など］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語学・IT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［英語／Excel／ERP／BIなど］</w:t>
            </w:r>
          </w:p>
        </w:tc>
      </w:tr>
    </w:tbl>
    <w:p>
      <w:pPr>
        <w:spacing w:after="0"/>
      </w:pPr>
    </w:p>
    <w:p>
      <w:pPr>
        <w:pStyle w:val="Heading2"/>
      </w:pPr>
      <w:r>
        <w:t>職務経歴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在籍期間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［20XX年XX月〜現在］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会社概要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［業界・事業内容・従業員規模］ ※企業名は通常そのままで可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所属・役割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［部門名／役職／チーム人数］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担当業務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［業務を5〜7項目。動詞から書く］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Heading1"/>
      </w:pPr>
      <w:r>
        <w:t>経験者向け：実績の見せ方</w:t>
      </w:r>
    </w:p>
    <w:p>
      <w:pPr>
        <w:pStyle w:val="Heading2"/>
      </w:pPr>
      <w:r>
        <w:t>実績1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課題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［価格高騰／一社依存／納期遅延／仕様過剰など］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行動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［分析、代替先探索、相見積、技術部門との仕様協議、交渉など］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結果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［約○％削減／リードタイム○日短縮／複数購買化など］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再現性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［他案件にも横展開した仕組み・判断基準］</w:t>
            </w:r>
          </w:p>
        </w:tc>
      </w:tr>
    </w:tbl>
    <w:p>
      <w:pPr>
        <w:spacing w:after="0"/>
      </w:pPr>
    </w:p>
    <w:p>
      <w:pPr>
        <w:pStyle w:val="Heading2"/>
      </w:pPr>
      <w:r>
        <w:t>実績2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課題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　　　　　　　　　　　　　　　　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行動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　　　　　　　　　　　　　　　　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結果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　　　　　　　　　　　　　　　　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再現性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　　　　　　　　　　　　　　　　］</w:t>
            </w:r>
          </w:p>
        </w:tc>
      </w:tr>
    </w:tbl>
    <w:p>
      <w:pPr>
        <w:spacing w:after="0"/>
      </w:pPr>
    </w:p>
    <w:p>
      <w:pPr>
        <w:pStyle w:val="Heading2"/>
      </w:pPr>
      <w:r>
        <w:t>担当業務の書き方例</w:t>
      </w:r>
    </w:p>
    <w:p>
      <w:pPr>
        <w:pStyle w:val="ListBullet"/>
        <w:spacing w:after="40"/>
        <w:ind w:left="259" w:hanging="173"/>
      </w:pPr>
      <w:r>
        <w:t>国内外サプライヤーの探索・信用調査・評価</w:t>
      </w:r>
    </w:p>
    <w:p>
      <w:pPr>
        <w:pStyle w:val="ListBullet"/>
        <w:spacing w:after="40"/>
        <w:ind w:left="259" w:hanging="173"/>
      </w:pPr>
      <w:r>
        <w:t>見積依頼、原価・市況分析、見積査定、価格交渉</w:t>
      </w:r>
    </w:p>
    <w:p>
      <w:pPr>
        <w:pStyle w:val="ListBullet"/>
        <w:spacing w:after="40"/>
        <w:ind w:left="259" w:hanging="173"/>
      </w:pPr>
      <w:r>
        <w:t>技術・品質・製造部門との仕様および評価条件の調整</w:t>
      </w:r>
    </w:p>
    <w:p>
      <w:pPr>
        <w:pStyle w:val="ListBullet"/>
        <w:spacing w:after="40"/>
        <w:ind w:left="259" w:hanging="173"/>
      </w:pPr>
      <w:r>
        <w:t>取引先選定、稟議・社内承認、契約条件の調整</w:t>
      </w:r>
    </w:p>
    <w:p>
      <w:pPr>
        <w:pStyle w:val="ListBullet"/>
        <w:spacing w:after="40"/>
        <w:ind w:left="259" w:hanging="173"/>
      </w:pPr>
      <w:r>
        <w:t>納期・品質トラブル対応、供給リスクの把握と対策</w:t>
      </w:r>
    </w:p>
    <w:p>
      <w:r>
        <w:br w:type="page"/>
      </w:r>
    </w:p>
    <w:p>
      <w:pPr>
        <w:pStyle w:val="Heading1"/>
      </w:pPr>
      <w:r>
        <w:t>2. 未経験から購買・調達へ</w:t>
      </w:r>
    </w:p>
    <w:p>
      <w:pPr>
        <w:pStyle w:val="Heading2"/>
      </w:pPr>
      <w:r>
        <w:t>職務要約</w:t>
      </w:r>
    </w:p>
    <w:p>
      <w:pPr>
        <w:pStyle w:val="Guide"/>
      </w:pPr>
      <w:r>
        <w:t>［現職の職種］として［年数］年間、［担当業務］に従事。［社内外との調整／数値分析／交渉／納期管理等］を通じ、［成果］を上げてきました。これらの経験を、関係者と合意形成しながらコスト・品質・納期を最適化する購買・調達業務で活かしたいと考えています。</w:t>
      </w:r>
    </w:p>
    <w:p>
      <w:pPr>
        <w:pStyle w:val="Heading2"/>
      </w:pPr>
      <w:r>
        <w:t>経験の置き換え表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営業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顧客折衝 → 価格・条件交渉／ニーズ把握 → 要求仕様の整理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生産管理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納期管理 → 安定供給／在庫調整 → 需給・リスク管理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技術・品質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仕様検討 → 技術査定／品質対応 → サプライヤー評価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経理・管理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予実管理 → 購買実績分析／規程運用 → ガバナンス</w:t>
            </w:r>
          </w:p>
        </w:tc>
      </w:tr>
    </w:tbl>
    <w:p>
      <w:pPr>
        <w:spacing w:after="0"/>
      </w:pPr>
    </w:p>
    <w:p>
      <w:pPr>
        <w:pStyle w:val="Heading2"/>
      </w:pPr>
      <w:r>
        <w:t>職務経歴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在籍期間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［20XX年XX月〜現在］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所属・役割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［部門名／役割］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担当業務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［応募先の購買業務につながる経験を優先して記載］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成果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［売上だけでなく、改善・調整・再発防止・効率化も記載］</w:t>
            </w:r>
          </w:p>
        </w:tc>
      </w:tr>
    </w:tbl>
    <w:p>
      <w:pPr>
        <w:spacing w:after="0"/>
      </w:pPr>
    </w:p>
    <w:p>
      <w:pPr>
        <w:pStyle w:val="Heading2"/>
      </w:pPr>
      <w:r>
        <w:t>志望につながる一文</w:t>
      </w:r>
    </w:p>
    <w:p>
      <w:pPr>
        <w:pStyle w:val="Guide"/>
      </w:pPr>
      <w:r>
        <w:t>［現職で○○に関わった経験］から、社内外の関係者をつなぎ、事業全体の成果に貢献する購買・調達の仕事に関心を持ちました。未経験領域は［学習・資格・情報収集］で補い、早期に［活かせる経験］を発揮します。</w:t>
      </w:r>
    </w:p>
    <w:p>
      <w:r>
        <w:br w:type="page"/>
      </w:r>
    </w:p>
    <w:p>
      <w:pPr>
        <w:pStyle w:val="Heading1"/>
      </w:pPr>
      <w:r>
        <w:t>3. 自己PR・実績整理</w:t>
      </w:r>
    </w:p>
    <w:p>
      <w:pPr>
        <w:pStyle w:val="Heading2"/>
      </w:pPr>
      <w:r>
        <w:t>自己PRの型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強み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私の強みは［強みを一言］です。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根拠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［どんな状況で、何を考え、どう動いたか］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成果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その結果、［数字・変化・周囲からの評価］を実現しました。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活かし方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この経験を活かし、貴社では［応募先での貢献］に取り組みます。</w:t>
            </w:r>
          </w:p>
        </w:tc>
      </w:tr>
    </w:tbl>
    <w:p>
      <w:pPr>
        <w:spacing w:after="0"/>
      </w:pPr>
    </w:p>
    <w:p>
      <w:pPr>
        <w:pStyle w:val="Heading2"/>
      </w:pPr>
      <w:r>
        <w:t>自己PR例：合意形成力</w:t>
      </w:r>
    </w:p>
    <w:p>
      <w:pPr>
        <w:pStyle w:val="Guide"/>
      </w:pPr>
      <w:r>
        <w:t>私の強みは、利害の異なる関係者の判断基準をそろえ、合意形成を前に進める力です。調達先の見直しでは、価格だけでなく品質・納期・保守・供給リスクを比較できる評価表を作成し、技術部門と事前に評価条件を合意しました。複数社を同条件で比較することで、関係者の納得感を保ちながら選定を完了しました。貴社でも、社内外をつなぐ調整力を活かし、総合的な調達最適化に貢献します。</w:t>
      </w:r>
    </w:p>
    <w:p>
      <w:pPr>
        <w:pStyle w:val="Heading2"/>
      </w:pPr>
      <w:r>
        <w:t>あなたの自己PR（300〜400字目安）</w:t>
      </w:r>
    </w:p>
    <w:p>
      <w:pPr>
        <w:spacing w:after="100"/>
      </w:pPr>
      <w:r>
        <w:t>［　　　　　　　　　　　　　　　　　　　　　　　　　　　　　　　　　　　　　　　　　］</w:t>
      </w:r>
    </w:p>
    <w:p>
      <w:pPr>
        <w:spacing w:after="100"/>
      </w:pPr>
      <w:r>
        <w:t>［　　　　　　　　　　　　　　　　　　　　　　　　　　　　　　　　　　　　　　　　　］</w:t>
      </w:r>
    </w:p>
    <w:p>
      <w:pPr>
        <w:spacing w:after="100"/>
      </w:pPr>
      <w:r>
        <w:t>［　　　　　　　　　　　　　　　　　　　　　　　　　　　　　　　　　　　　　　　　　］</w:t>
      </w:r>
    </w:p>
    <w:p>
      <w:pPr>
        <w:spacing w:after="100"/>
      </w:pPr>
      <w:r>
        <w:t>［　　　　　　　　　　　　　　　　　　　　　　　　　　　　　　　　　　　　　　　　　］</w:t>
      </w:r>
    </w:p>
    <w:p>
      <w:pPr>
        <w:spacing w:after="100"/>
      </w:pPr>
      <w:r>
        <w:t>［　　　　　　　　　　　　　　　　　　　　　　　　　　　　　　　　　　　　　　　　　］</w:t>
      </w:r>
    </w:p>
    <w:p>
      <w:pPr>
        <w:spacing w:after="100"/>
      </w:pPr>
      <w:r>
        <w:t>［　　　　　　　　　　　　　　　　　　　　　　　　　　　　　　　　　　　　　　　　　］</w:t>
      </w:r>
    </w:p>
    <w:p>
      <w:pPr>
        <w:pStyle w:val="Heading2"/>
      </w:pPr>
      <w:r>
        <w:t>失敗経験を強みに変える整理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27"/>
        <w:gridCol w:w="5227"/>
      </w:tblGrid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失敗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［事実のみ。相手や環境のせいにしない］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原因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［確認不足／合意形成不足／前提の見落としなど］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改善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［チェック、判断基準、相談、記録等をどう変えたか］</w:t>
            </w:r>
          </w:p>
        </w:tc>
      </w:tr>
      <w:tr>
        <w:tc>
          <w:tcPr>
            <w:tcW w:type="dxa" w:w="2088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2F75B5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/>
                <w:color w:val="FFFFFF"/>
                <w:sz w:val="18"/>
              </w:rPr>
              <w:t>現在</w:t>
            </w:r>
          </w:p>
        </w:tc>
        <w:tc>
          <w:tcPr>
            <w:tcW w:type="dxa" w:w="8280"/>
            <w:vAlign w:val="center"/>
            <w:tcMar>
              <w:top w:w="80" w:type="dxa"/>
              <w:start w:w="100" w:type="dxa"/>
              <w:bottom w:w="80" w:type="dxa"/>
              <w:end w:w="100" w:type="dxa"/>
            </w:tcMar>
            <w:shd w:fill="F5F7FA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666666"/>
                <w:sz w:val="18"/>
              </w:rPr>
              <w:t>［再発防止が機能した事例・習慣］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Heading1"/>
      </w:pPr>
      <w:r>
        <w:t>提出前チェックリスト</w:t>
      </w:r>
    </w:p>
    <w:p>
      <w:pPr>
        <w:spacing w:after="120"/>
      </w:pPr>
      <w:r>
        <w:t>□ 応募先の求人票で重視される経験を上から並べた</w:t>
      </w:r>
    </w:p>
    <w:p>
      <w:pPr>
        <w:spacing w:after="120"/>
      </w:pPr>
      <w:r>
        <w:t>□ 担当品目・規模・役割・購買工程がわかる</w:t>
      </w:r>
    </w:p>
    <w:p>
      <w:pPr>
        <w:spacing w:after="120"/>
      </w:pPr>
      <w:r>
        <w:t>□ 実績を「課題→行動→結果」で書いた</w:t>
      </w:r>
    </w:p>
    <w:p>
      <w:pPr>
        <w:spacing w:after="120"/>
      </w:pPr>
      <w:r>
        <w:t>□ コスト以外に、品質・納期・供給・ガバナンスも示した</w:t>
      </w:r>
    </w:p>
    <w:p>
      <w:pPr>
        <w:spacing w:after="120"/>
      </w:pPr>
      <w:r>
        <w:t>□ 数字は根拠があり、誇張していない</w:t>
      </w:r>
    </w:p>
    <w:p>
      <w:pPr>
        <w:spacing w:after="120"/>
      </w:pPr>
      <w:r>
        <w:t>□ 取引先名・単価・未公開案件などの機密情報を伏せた</w:t>
      </w:r>
    </w:p>
    <w:p>
      <w:pPr>
        <w:spacing w:after="120"/>
      </w:pPr>
      <w:r>
        <w:t>□ 自己PRが職務経歴の事実とつながっている</w:t>
      </w:r>
    </w:p>
    <w:p>
      <w:pPr>
        <w:spacing w:after="120"/>
      </w:pPr>
      <w:r>
        <w:t>□ 誤字、年月、全角半角、表記ゆれを確認した</w:t>
      </w:r>
    </w:p>
    <w:p>
      <w:pPr>
        <w:spacing w:after="120"/>
      </w:pPr>
      <w:r>
        <w:t>□ 灰色の説明文と不要な例文・空欄を削除した</w:t>
      </w:r>
    </w:p>
    <w:p>
      <w:pPr>
        <w:spacing w:after="120"/>
      </w:pPr>
      <w:r>
        <w:t>□ ファイル名を『職務経歴書_氏名_提出日.pdf』にした</w:t>
      </w:r>
    </w:p>
    <w:p>
      <w:pPr>
        <w:pStyle w:val="Heading2"/>
      </w:pPr>
      <w:r>
        <w:t>最後の一言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454"/>
      </w:tblGrid>
      <w:tr>
        <w:tc>
          <w:tcPr>
            <w:tcW w:type="dxa" w:w="10454"/>
            <w:shd w:fill="EAF2F8"/>
            <w:tcMar>
              <w:top w:w="80" w:type="dxa"/>
              <w:start w:w="100" w:type="dxa"/>
              <w:bottom w:w="80" w:type="dxa"/>
              <w:end w:w="100" w:type="dxa"/>
            </w:tcMar>
            <w:vAlign w:val="center"/>
          </w:tcPr>
          <w:p>
            <w:pPr>
              <w:spacing w:after="0"/>
            </w:pPr>
            <w:r/>
            <w:r>
              <w:rPr>
                <w:rFonts w:ascii="Noto Sans CJK JP" w:hAnsi="Noto Sans CJK JP" w:eastAsia="Noto Sans CJK JP"/>
                <w:b w:val="0"/>
                <w:color w:val="17365D"/>
                <w:sz w:val="18"/>
              </w:rPr>
              <w:t>完成度を上げる近道は、実績の数字を盛ることではなく、採用側が『入社後も同じ考え方で成果を出せそう』と判断できる材料をそろえることです。ご自身の言葉で、判断の背景と行動を具体化してください。</w:t>
            </w:r>
          </w:p>
        </w:tc>
      </w:tr>
    </w:tbl>
    <w:p>
      <w:pPr>
        <w:pStyle w:val="Guide"/>
      </w:pPr>
      <w:r>
        <w:t>詳しい書き方・例文： https://around30.net/procurement-resume-work-history/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792" w:right="893" w:bottom="792" w:left="8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JP" w:hAnsi="Noto Sans CJK JP" w:eastAsia="Noto Sans CJK JP"/>
        <w:color w:val="666666"/>
        <w:sz w:val="15"/>
      </w:rPr>
      <w:t>購買転職ノート  around30.net  ｜  無断転載・再配布禁止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Noto Sans CJK JP" w:hAnsi="Noto Sans CJK JP" w:eastAsia="Noto Sans CJK JP"/>
        <w:color w:val="666666"/>
        <w:sz w:val="15"/>
      </w:rPr>
      <w:t>購買・調達職の職務経歴書テンプレート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Noto Sans CJK JP" w:hAnsi="Noto Sans CJK JP" w:eastAsia="Noto Sans CJK JP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Noto Sans CJK JP" w:hAnsi="Noto Sans CJK JP" w:eastAsia="Noto Sans CJK JP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Noto Sans CJK JP" w:hAnsi="Noto Sans CJK JP" w:eastAsia="Noto Sans CJK JP"/>
      <w:b/>
      <w:bCs/>
      <w:color w:val="2F75B5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20" w:after="60"/>
      <w:outlineLvl w:val="2"/>
    </w:pPr>
    <w:rPr>
      <w:rFonts w:asciiTheme="majorHAnsi" w:eastAsiaTheme="majorEastAsia" w:hAnsiTheme="majorHAnsi" w:cstheme="majorBidi" w:ascii="Noto Sans CJK JP" w:hAnsi="Noto Sans CJK JP" w:eastAsia="Noto Sans CJK JP"/>
      <w:b/>
      <w:bCs/>
      <w:color w:val="17365D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00" w:line="240" w:lineRule="auto" w:before="0"/>
      <w:contextualSpacing/>
    </w:pPr>
    <w:rPr>
      <w:rFonts w:asciiTheme="majorHAnsi" w:eastAsiaTheme="majorEastAsia" w:hAnsiTheme="majorHAnsi" w:cstheme="majorBidi" w:ascii="Noto Sans CJK JP" w:hAnsi="Noto Sans CJK JP" w:eastAsia="Noto Sans CJK JP"/>
      <w:b/>
      <w:color w:val="1736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uide">
    <w:name w:val="Guide"/>
    <w:pPr>
      <w:spacing w:after="60"/>
    </w:pPr>
    <w:rPr>
      <w:rFonts w:ascii="Noto Sans CJK JP" w:hAnsi="Noto Sans CJK JP" w:eastAsia="Noto Sans CJK JP"/>
      <w:i/>
      <w:color w:val="666666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購買・調達職の職務経歴書テンプレート</dc:title>
  <dc:subject>経験者・未経験者向けの職務経歴書と自己PR・実績整理</dc:subject>
  <dc:creator>購買転職ノート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